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FA856" w14:textId="77777777" w:rsidR="00E359E1" w:rsidRDefault="00E359E1">
      <w:pPr>
        <w:jc w:val="center"/>
        <w:rPr>
          <w:b/>
          <w:sz w:val="28"/>
        </w:rPr>
      </w:pPr>
    </w:p>
    <w:p w14:paraId="42E526F4" w14:textId="35336327" w:rsidR="00534BF5" w:rsidRDefault="00E359E1">
      <w:pPr>
        <w:jc w:val="center"/>
      </w:pPr>
      <w:r>
        <w:rPr>
          <w:b/>
          <w:sz w:val="28"/>
        </w:rPr>
        <w:t>PODATKI O PODIZVAJALCIH</w:t>
      </w:r>
    </w:p>
    <w:p w14:paraId="6C1443B7" w14:textId="77777777" w:rsidR="00534BF5" w:rsidRDefault="00E359E1">
      <w:r>
        <w:t>Pri izvedbi javnega naročila bodo sodelovali sledeči podizvajalci: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9"/>
        <w:gridCol w:w="1879"/>
        <w:gridCol w:w="1879"/>
        <w:gridCol w:w="1879"/>
        <w:gridCol w:w="1880"/>
      </w:tblGrid>
      <w:tr w:rsidR="00534BF5" w14:paraId="21C2F34C" w14:textId="77777777">
        <w:tc>
          <w:tcPr>
            <w:tcW w:w="1881" w:type="dxa"/>
            <w:shd w:val="clear" w:color="auto" w:fill="D9D9D9"/>
          </w:tcPr>
          <w:p w14:paraId="6076C4F4" w14:textId="77777777" w:rsidR="00534BF5" w:rsidRDefault="00E359E1">
            <w:pPr>
              <w:jc w:val="center"/>
            </w:pPr>
            <w:r>
              <w:rPr>
                <w:b/>
                <w:sz w:val="20"/>
              </w:rPr>
              <w:t>Podizvajalec</w:t>
            </w:r>
            <w:r>
              <w:rPr>
                <w:b/>
                <w:sz w:val="20"/>
              </w:rPr>
              <w:br/>
              <w:t>(firma in sedež)</w:t>
            </w:r>
          </w:p>
        </w:tc>
        <w:tc>
          <w:tcPr>
            <w:tcW w:w="1881" w:type="dxa"/>
            <w:shd w:val="clear" w:color="auto" w:fill="D9D9D9"/>
          </w:tcPr>
          <w:p w14:paraId="476EC00C" w14:textId="77777777" w:rsidR="00534BF5" w:rsidRDefault="00E359E1">
            <w:pPr>
              <w:jc w:val="center"/>
            </w:pPr>
            <w:r>
              <w:rPr>
                <w:b/>
                <w:sz w:val="20"/>
              </w:rPr>
              <w:t>Vrsta del, ki jih bodo izvajali</w:t>
            </w:r>
          </w:p>
        </w:tc>
        <w:tc>
          <w:tcPr>
            <w:tcW w:w="1881" w:type="dxa"/>
            <w:shd w:val="clear" w:color="auto" w:fill="D9D9D9"/>
          </w:tcPr>
          <w:p w14:paraId="7ECA6C6A" w14:textId="77777777" w:rsidR="00534BF5" w:rsidRDefault="00E359E1">
            <w:pPr>
              <w:jc w:val="center"/>
            </w:pPr>
            <w:r>
              <w:rPr>
                <w:b/>
                <w:sz w:val="20"/>
              </w:rPr>
              <w:t>Vrednost del, ki jih bodo izvajali</w:t>
            </w:r>
            <w:r>
              <w:rPr>
                <w:b/>
                <w:sz w:val="20"/>
              </w:rPr>
              <w:br/>
              <w:t>(v EUR brez DDV)</w:t>
            </w:r>
          </w:p>
        </w:tc>
        <w:tc>
          <w:tcPr>
            <w:tcW w:w="1881" w:type="dxa"/>
            <w:shd w:val="clear" w:color="auto" w:fill="D9D9D9"/>
          </w:tcPr>
          <w:p w14:paraId="36AE1977" w14:textId="77777777" w:rsidR="00534BF5" w:rsidRDefault="00E359E1">
            <w:pPr>
              <w:jc w:val="center"/>
            </w:pPr>
            <w:r>
              <w:rPr>
                <w:b/>
                <w:sz w:val="20"/>
              </w:rPr>
              <w:t>Delež</w:t>
            </w:r>
            <w:r>
              <w:rPr>
                <w:b/>
                <w:sz w:val="20"/>
              </w:rPr>
              <w:br/>
              <w:t>(v %)</w:t>
            </w:r>
          </w:p>
        </w:tc>
        <w:tc>
          <w:tcPr>
            <w:tcW w:w="1881" w:type="dxa"/>
            <w:shd w:val="clear" w:color="auto" w:fill="D9D9D9"/>
          </w:tcPr>
          <w:p w14:paraId="5013C6EB" w14:textId="77777777" w:rsidR="00534BF5" w:rsidRDefault="00E359E1">
            <w:pPr>
              <w:jc w:val="center"/>
            </w:pPr>
            <w:r>
              <w:rPr>
                <w:b/>
                <w:sz w:val="20"/>
              </w:rPr>
              <w:t>Zakoniti zastopnik ali pooblaščena oseba za zastopanje</w:t>
            </w:r>
          </w:p>
        </w:tc>
      </w:tr>
      <w:tr w:rsidR="00534BF5" w14:paraId="14647BF7" w14:textId="77777777">
        <w:tc>
          <w:tcPr>
            <w:tcW w:w="1881" w:type="dxa"/>
          </w:tcPr>
          <w:p w14:paraId="4EFC80DA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47E807A8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2B7A976B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190FA01E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077E53E0" w14:textId="77777777" w:rsidR="00534BF5" w:rsidRDefault="00534BF5">
            <w:pPr>
              <w:spacing w:after="160"/>
            </w:pPr>
          </w:p>
        </w:tc>
      </w:tr>
      <w:tr w:rsidR="00534BF5" w14:paraId="5FF211BE" w14:textId="77777777">
        <w:tc>
          <w:tcPr>
            <w:tcW w:w="1881" w:type="dxa"/>
          </w:tcPr>
          <w:p w14:paraId="6DF4600F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53161B88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122B0275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1709F203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739616B5" w14:textId="77777777" w:rsidR="00534BF5" w:rsidRDefault="00534BF5">
            <w:pPr>
              <w:spacing w:after="160"/>
            </w:pPr>
          </w:p>
        </w:tc>
      </w:tr>
      <w:tr w:rsidR="00534BF5" w14:paraId="30E1ABFF" w14:textId="77777777">
        <w:tc>
          <w:tcPr>
            <w:tcW w:w="1881" w:type="dxa"/>
          </w:tcPr>
          <w:p w14:paraId="649F86C1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5701870F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70A72855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57C33592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76EB0311" w14:textId="77777777" w:rsidR="00534BF5" w:rsidRDefault="00534BF5">
            <w:pPr>
              <w:spacing w:after="160"/>
            </w:pPr>
          </w:p>
        </w:tc>
      </w:tr>
      <w:tr w:rsidR="00534BF5" w14:paraId="4F1EA44B" w14:textId="77777777">
        <w:tc>
          <w:tcPr>
            <w:tcW w:w="1881" w:type="dxa"/>
          </w:tcPr>
          <w:p w14:paraId="5C902330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20A2C234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1F010F99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06C017BC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125B2ECA" w14:textId="77777777" w:rsidR="00534BF5" w:rsidRDefault="00534BF5">
            <w:pPr>
              <w:spacing w:after="160"/>
            </w:pPr>
          </w:p>
        </w:tc>
      </w:tr>
      <w:tr w:rsidR="00534BF5" w14:paraId="31C8C5B2" w14:textId="77777777">
        <w:tc>
          <w:tcPr>
            <w:tcW w:w="1881" w:type="dxa"/>
          </w:tcPr>
          <w:p w14:paraId="6591B1D4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215FF107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78AE594E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53A4F547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7A628D04" w14:textId="77777777" w:rsidR="00534BF5" w:rsidRDefault="00534BF5">
            <w:pPr>
              <w:spacing w:after="160"/>
            </w:pPr>
          </w:p>
        </w:tc>
      </w:tr>
      <w:tr w:rsidR="00534BF5" w14:paraId="6F3F6626" w14:textId="77777777">
        <w:tc>
          <w:tcPr>
            <w:tcW w:w="1881" w:type="dxa"/>
          </w:tcPr>
          <w:p w14:paraId="7E54FF39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1DD02B70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561F39BC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06F6B72B" w14:textId="77777777" w:rsidR="00534BF5" w:rsidRDefault="00534BF5">
            <w:pPr>
              <w:spacing w:after="160"/>
            </w:pPr>
          </w:p>
        </w:tc>
        <w:tc>
          <w:tcPr>
            <w:tcW w:w="1881" w:type="dxa"/>
          </w:tcPr>
          <w:p w14:paraId="41DDA63E" w14:textId="77777777" w:rsidR="00534BF5" w:rsidRDefault="00534BF5">
            <w:pPr>
              <w:spacing w:after="160"/>
            </w:pPr>
          </w:p>
        </w:tc>
      </w:tr>
    </w:tbl>
    <w:p w14:paraId="6E3EA089" w14:textId="77777777" w:rsidR="00534BF5" w:rsidRDefault="00534BF5">
      <w:pPr>
        <w:spacing w:after="120"/>
      </w:pPr>
    </w:p>
    <w:p w14:paraId="73A194CA" w14:textId="77777777" w:rsidR="00534BF5" w:rsidRDefault="00E359E1">
      <w:pPr>
        <w:spacing w:after="40"/>
      </w:pPr>
      <w:r>
        <w:rPr>
          <w:b/>
        </w:rPr>
        <w:t>NAVODILO:</w:t>
      </w:r>
    </w:p>
    <w:p w14:paraId="18D5EE50" w14:textId="77777777" w:rsidR="00534BF5" w:rsidRDefault="00E359E1">
      <w:pPr>
        <w:spacing w:after="40"/>
      </w:pPr>
      <w:r>
        <w:rPr>
          <w:i/>
          <w:sz w:val="20"/>
        </w:rPr>
        <w:t>Ta obrazec se izpolni, v kolikor ponudnik nastopa s podizvajalci (obrazec kopirajte za potrebno število podizvajalcev).</w:t>
      </w:r>
    </w:p>
    <w:p w14:paraId="62244050" w14:textId="77777777" w:rsidR="00534BF5" w:rsidRDefault="00E359E1">
      <w:pPr>
        <w:spacing w:after="240"/>
      </w:pPr>
      <w:r>
        <w:rPr>
          <w:i/>
          <w:sz w:val="20"/>
        </w:rPr>
        <w:t>Obrazec žigosa in podpiše zakoniti zastopnik ponudnika.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534BF5" w14:paraId="39BAB24C" w14:textId="77777777">
        <w:tc>
          <w:tcPr>
            <w:tcW w:w="3135" w:type="dxa"/>
          </w:tcPr>
          <w:p w14:paraId="23C42152" w14:textId="77777777" w:rsidR="00534BF5" w:rsidRDefault="00E359E1">
            <w:r>
              <w:rPr>
                <w:sz w:val="20"/>
              </w:rPr>
              <w:t>Kraj in datum:</w:t>
            </w:r>
          </w:p>
        </w:tc>
        <w:tc>
          <w:tcPr>
            <w:tcW w:w="3135" w:type="dxa"/>
          </w:tcPr>
          <w:p w14:paraId="363EFB9D" w14:textId="77777777" w:rsidR="00534BF5" w:rsidRDefault="00E359E1">
            <w:r>
              <w:rPr>
                <w:sz w:val="20"/>
              </w:rPr>
              <w:t>Žig:</w:t>
            </w:r>
          </w:p>
        </w:tc>
        <w:tc>
          <w:tcPr>
            <w:tcW w:w="3135" w:type="dxa"/>
          </w:tcPr>
          <w:p w14:paraId="2947920C" w14:textId="77777777" w:rsidR="00534BF5" w:rsidRDefault="00E359E1">
            <w:r>
              <w:rPr>
                <w:sz w:val="20"/>
              </w:rPr>
              <w:t>Podpis zakonitega zastopnika ponudnika:</w:t>
            </w:r>
          </w:p>
        </w:tc>
      </w:tr>
      <w:tr w:rsidR="00534BF5" w14:paraId="001A3BAC" w14:textId="77777777">
        <w:tc>
          <w:tcPr>
            <w:tcW w:w="3135" w:type="dxa"/>
          </w:tcPr>
          <w:p w14:paraId="4A56E294" w14:textId="77777777" w:rsidR="00534BF5" w:rsidRDefault="00E359E1">
            <w:pPr>
              <w:spacing w:after="280"/>
            </w:pPr>
            <w:r>
              <w:t xml:space="preserve"> </w:t>
            </w:r>
          </w:p>
        </w:tc>
        <w:tc>
          <w:tcPr>
            <w:tcW w:w="3135" w:type="dxa"/>
          </w:tcPr>
          <w:p w14:paraId="023F20DC" w14:textId="77777777" w:rsidR="00534BF5" w:rsidRDefault="00E359E1">
            <w:pPr>
              <w:spacing w:after="280"/>
            </w:pPr>
            <w:r>
              <w:t xml:space="preserve"> </w:t>
            </w:r>
          </w:p>
        </w:tc>
        <w:tc>
          <w:tcPr>
            <w:tcW w:w="3135" w:type="dxa"/>
          </w:tcPr>
          <w:p w14:paraId="4ADC4A46" w14:textId="77777777" w:rsidR="00534BF5" w:rsidRDefault="00E359E1">
            <w:pPr>
              <w:spacing w:after="280"/>
            </w:pPr>
            <w:r>
              <w:t xml:space="preserve"> </w:t>
            </w:r>
          </w:p>
        </w:tc>
      </w:tr>
    </w:tbl>
    <w:p w14:paraId="096FF09B" w14:textId="77777777" w:rsidR="00534BF5" w:rsidRDefault="00E359E1">
      <w:r>
        <w:br w:type="page"/>
      </w:r>
    </w:p>
    <w:p w14:paraId="266E29DA" w14:textId="77777777" w:rsidR="00534BF5" w:rsidRDefault="00E359E1">
      <w:pPr>
        <w:jc w:val="center"/>
      </w:pPr>
      <w:r>
        <w:rPr>
          <w:b/>
          <w:sz w:val="28"/>
        </w:rPr>
        <w:lastRenderedPageBreak/>
        <w:t>PODATKI O PODIZVAJALCU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52"/>
        <w:gridCol w:w="4819"/>
      </w:tblGrid>
      <w:tr w:rsidR="00534BF5" w14:paraId="5049430A" w14:textId="77777777">
        <w:tc>
          <w:tcPr>
            <w:tcW w:w="4252" w:type="dxa"/>
          </w:tcPr>
          <w:p w14:paraId="6B48533F" w14:textId="77777777" w:rsidR="00534BF5" w:rsidRDefault="00E359E1">
            <w:r>
              <w:rPr>
                <w:sz w:val="20"/>
              </w:rPr>
              <w:t>Naziv podizvajalca:</w:t>
            </w:r>
          </w:p>
        </w:tc>
        <w:tc>
          <w:tcPr>
            <w:tcW w:w="4819" w:type="dxa"/>
          </w:tcPr>
          <w:p w14:paraId="50AE7848" w14:textId="77777777" w:rsidR="00534BF5" w:rsidRDefault="00534BF5"/>
        </w:tc>
      </w:tr>
      <w:tr w:rsidR="00534BF5" w14:paraId="3BAD12A4" w14:textId="77777777">
        <w:tc>
          <w:tcPr>
            <w:tcW w:w="4252" w:type="dxa"/>
          </w:tcPr>
          <w:p w14:paraId="259DAB27" w14:textId="77777777" w:rsidR="00534BF5" w:rsidRDefault="00E359E1">
            <w:r>
              <w:rPr>
                <w:sz w:val="20"/>
              </w:rPr>
              <w:t>Naslov in sedež:</w:t>
            </w:r>
          </w:p>
        </w:tc>
        <w:tc>
          <w:tcPr>
            <w:tcW w:w="4819" w:type="dxa"/>
          </w:tcPr>
          <w:p w14:paraId="2CBBCCD0" w14:textId="77777777" w:rsidR="00534BF5" w:rsidRDefault="00534BF5"/>
        </w:tc>
      </w:tr>
      <w:tr w:rsidR="00534BF5" w14:paraId="14D2A2AB" w14:textId="77777777">
        <w:tc>
          <w:tcPr>
            <w:tcW w:w="4252" w:type="dxa"/>
          </w:tcPr>
          <w:p w14:paraId="79B0F790" w14:textId="77777777" w:rsidR="00534BF5" w:rsidRDefault="00E359E1">
            <w:r>
              <w:rPr>
                <w:sz w:val="20"/>
              </w:rPr>
              <w:t>Zakoniti zastopnik:</w:t>
            </w:r>
          </w:p>
        </w:tc>
        <w:tc>
          <w:tcPr>
            <w:tcW w:w="4819" w:type="dxa"/>
          </w:tcPr>
          <w:p w14:paraId="1516554A" w14:textId="77777777" w:rsidR="00534BF5" w:rsidRDefault="00534BF5"/>
        </w:tc>
      </w:tr>
      <w:tr w:rsidR="00534BF5" w14:paraId="626A1CF3" w14:textId="77777777">
        <w:tc>
          <w:tcPr>
            <w:tcW w:w="4252" w:type="dxa"/>
          </w:tcPr>
          <w:p w14:paraId="6FB74918" w14:textId="77777777" w:rsidR="00534BF5" w:rsidRDefault="00E359E1">
            <w:r>
              <w:rPr>
                <w:sz w:val="20"/>
              </w:rPr>
              <w:t>Matična številka:</w:t>
            </w:r>
          </w:p>
        </w:tc>
        <w:tc>
          <w:tcPr>
            <w:tcW w:w="4819" w:type="dxa"/>
          </w:tcPr>
          <w:p w14:paraId="657C08CA" w14:textId="77777777" w:rsidR="00534BF5" w:rsidRDefault="00534BF5"/>
        </w:tc>
      </w:tr>
      <w:tr w:rsidR="00534BF5" w14:paraId="7451C283" w14:textId="77777777">
        <w:tc>
          <w:tcPr>
            <w:tcW w:w="4252" w:type="dxa"/>
          </w:tcPr>
          <w:p w14:paraId="1BE581E0" w14:textId="77777777" w:rsidR="00534BF5" w:rsidRDefault="00E359E1">
            <w:r>
              <w:rPr>
                <w:sz w:val="20"/>
              </w:rPr>
              <w:t>ID številka za DDV:</w:t>
            </w:r>
          </w:p>
        </w:tc>
        <w:tc>
          <w:tcPr>
            <w:tcW w:w="4819" w:type="dxa"/>
          </w:tcPr>
          <w:p w14:paraId="4EB441EB" w14:textId="77777777" w:rsidR="00534BF5" w:rsidRDefault="00534BF5"/>
        </w:tc>
      </w:tr>
      <w:tr w:rsidR="00534BF5" w14:paraId="082D998E" w14:textId="77777777">
        <w:tc>
          <w:tcPr>
            <w:tcW w:w="4252" w:type="dxa"/>
          </w:tcPr>
          <w:p w14:paraId="7FA01C3D" w14:textId="77777777" w:rsidR="00534BF5" w:rsidRDefault="00E359E1">
            <w:r>
              <w:rPr>
                <w:sz w:val="20"/>
              </w:rPr>
              <w:t>Transakcijski račun/i:</w:t>
            </w:r>
          </w:p>
        </w:tc>
        <w:tc>
          <w:tcPr>
            <w:tcW w:w="4819" w:type="dxa"/>
          </w:tcPr>
          <w:p w14:paraId="3C684BB8" w14:textId="77777777" w:rsidR="00534BF5" w:rsidRDefault="00534BF5"/>
        </w:tc>
      </w:tr>
      <w:tr w:rsidR="00534BF5" w14:paraId="444B7CF3" w14:textId="77777777">
        <w:tc>
          <w:tcPr>
            <w:tcW w:w="4252" w:type="dxa"/>
          </w:tcPr>
          <w:p w14:paraId="5868898B" w14:textId="77777777" w:rsidR="00534BF5" w:rsidRDefault="00E359E1">
            <w:r>
              <w:rPr>
                <w:sz w:val="20"/>
              </w:rPr>
              <w:t>Kontaktna oseba podizvajalca:</w:t>
            </w:r>
          </w:p>
        </w:tc>
        <w:tc>
          <w:tcPr>
            <w:tcW w:w="4819" w:type="dxa"/>
          </w:tcPr>
          <w:p w14:paraId="3D7172BC" w14:textId="77777777" w:rsidR="00534BF5" w:rsidRDefault="00534BF5"/>
        </w:tc>
      </w:tr>
      <w:tr w:rsidR="00534BF5" w14:paraId="601456F5" w14:textId="77777777">
        <w:tc>
          <w:tcPr>
            <w:tcW w:w="4252" w:type="dxa"/>
          </w:tcPr>
          <w:p w14:paraId="1F054A46" w14:textId="77777777" w:rsidR="00534BF5" w:rsidRDefault="00E359E1">
            <w:r>
              <w:rPr>
                <w:sz w:val="20"/>
              </w:rPr>
              <w:t>Telefon kontaktne osebe:</w:t>
            </w:r>
          </w:p>
        </w:tc>
        <w:tc>
          <w:tcPr>
            <w:tcW w:w="4819" w:type="dxa"/>
          </w:tcPr>
          <w:p w14:paraId="28FF2AA9" w14:textId="77777777" w:rsidR="00534BF5" w:rsidRDefault="00534BF5"/>
        </w:tc>
      </w:tr>
      <w:tr w:rsidR="00534BF5" w14:paraId="7F58C612" w14:textId="77777777">
        <w:tc>
          <w:tcPr>
            <w:tcW w:w="4252" w:type="dxa"/>
          </w:tcPr>
          <w:p w14:paraId="0758CC60" w14:textId="77777777" w:rsidR="00534BF5" w:rsidRDefault="00E359E1">
            <w:r>
              <w:rPr>
                <w:sz w:val="20"/>
              </w:rPr>
              <w:t>E-pošta:</w:t>
            </w:r>
          </w:p>
        </w:tc>
        <w:tc>
          <w:tcPr>
            <w:tcW w:w="4819" w:type="dxa"/>
          </w:tcPr>
          <w:p w14:paraId="74A52A68" w14:textId="77777777" w:rsidR="00534BF5" w:rsidRDefault="00534BF5"/>
        </w:tc>
      </w:tr>
      <w:tr w:rsidR="00534BF5" w14:paraId="7C1E52EE" w14:textId="77777777">
        <w:tc>
          <w:tcPr>
            <w:tcW w:w="4252" w:type="dxa"/>
          </w:tcPr>
          <w:p w14:paraId="0BB3AF22" w14:textId="77777777" w:rsidR="00534BF5" w:rsidRDefault="00E359E1">
            <w:r>
              <w:rPr>
                <w:sz w:val="20"/>
              </w:rPr>
              <w:t>Dela, ki jih prevzema podizvajalec:</w:t>
            </w:r>
          </w:p>
        </w:tc>
        <w:tc>
          <w:tcPr>
            <w:tcW w:w="4819" w:type="dxa"/>
          </w:tcPr>
          <w:p w14:paraId="075251F2" w14:textId="77777777" w:rsidR="00534BF5" w:rsidRDefault="00534BF5"/>
        </w:tc>
      </w:tr>
      <w:tr w:rsidR="00534BF5" w14:paraId="6F2D322D" w14:textId="77777777">
        <w:tc>
          <w:tcPr>
            <w:tcW w:w="4252" w:type="dxa"/>
          </w:tcPr>
          <w:p w14:paraId="32606022" w14:textId="77777777" w:rsidR="00534BF5" w:rsidRDefault="00E359E1">
            <w:r>
              <w:rPr>
                <w:sz w:val="20"/>
              </w:rPr>
              <w:t>Kraj in rok izvedbe del, ki jih prevzema podizvajalec:</w:t>
            </w:r>
          </w:p>
        </w:tc>
        <w:tc>
          <w:tcPr>
            <w:tcW w:w="4819" w:type="dxa"/>
          </w:tcPr>
          <w:p w14:paraId="3654D2F1" w14:textId="77777777" w:rsidR="00534BF5" w:rsidRDefault="00534BF5"/>
        </w:tc>
      </w:tr>
    </w:tbl>
    <w:p w14:paraId="33EAE541" w14:textId="77777777" w:rsidR="00534BF5" w:rsidRDefault="00534BF5">
      <w:pPr>
        <w:spacing w:after="120"/>
      </w:pPr>
    </w:p>
    <w:p w14:paraId="5569C0A9" w14:textId="77777777" w:rsidR="00534BF5" w:rsidRDefault="00E359E1">
      <w:pPr>
        <w:spacing w:after="40"/>
      </w:pPr>
      <w:r>
        <w:t>Vrednost del, ki jih prevzema podizvajalec (brez DDV):</w:t>
      </w:r>
    </w:p>
    <w:p w14:paraId="5510E943" w14:textId="77777777" w:rsidR="00534BF5" w:rsidRDefault="00E359E1">
      <w:r>
        <w:t>________________________________ EUR</w:t>
      </w:r>
    </w:p>
    <w:p w14:paraId="04D18F54" w14:textId="77777777" w:rsidR="00534BF5" w:rsidRDefault="00E359E1">
      <w:pPr>
        <w:spacing w:after="40"/>
      </w:pPr>
      <w:r>
        <w:rPr>
          <w:b/>
        </w:rPr>
        <w:t>Izjava podizvajalca:</w:t>
      </w:r>
    </w:p>
    <w:p w14:paraId="767430C6" w14:textId="77777777" w:rsidR="00534BF5" w:rsidRDefault="00E359E1">
      <w:pPr>
        <w:spacing w:after="40"/>
      </w:pPr>
      <w:r>
        <w:t>Zahtevam izvajanje neposrednih plačil opravljenih del oz. storitev s strani naročnika.</w:t>
      </w:r>
    </w:p>
    <w:p w14:paraId="62802306" w14:textId="77777777" w:rsidR="00534BF5" w:rsidRDefault="00E359E1">
      <w:r>
        <w:t>DA          NE</w:t>
      </w:r>
    </w:p>
    <w:p w14:paraId="68CC8A33" w14:textId="77777777" w:rsidR="00534BF5" w:rsidRDefault="00E359E1">
      <w:pPr>
        <w:spacing w:after="240"/>
      </w:pPr>
      <w:r>
        <w:rPr>
          <w:i/>
          <w:sz w:val="20"/>
        </w:rPr>
        <w:t>(ustrezno obkroži)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31"/>
        <w:gridCol w:w="3132"/>
        <w:gridCol w:w="3133"/>
      </w:tblGrid>
      <w:tr w:rsidR="00534BF5" w14:paraId="6F1BDB3D" w14:textId="77777777">
        <w:tc>
          <w:tcPr>
            <w:tcW w:w="3135" w:type="dxa"/>
          </w:tcPr>
          <w:p w14:paraId="09DEAB62" w14:textId="77777777" w:rsidR="00534BF5" w:rsidRDefault="00E359E1">
            <w:r>
              <w:rPr>
                <w:sz w:val="20"/>
              </w:rPr>
              <w:t>Kraj in datum:</w:t>
            </w:r>
          </w:p>
        </w:tc>
        <w:tc>
          <w:tcPr>
            <w:tcW w:w="3135" w:type="dxa"/>
          </w:tcPr>
          <w:p w14:paraId="3E6194CF" w14:textId="77777777" w:rsidR="00534BF5" w:rsidRDefault="00E359E1">
            <w:r>
              <w:rPr>
                <w:sz w:val="20"/>
              </w:rPr>
              <w:t>Žig:</w:t>
            </w:r>
          </w:p>
        </w:tc>
        <w:tc>
          <w:tcPr>
            <w:tcW w:w="3135" w:type="dxa"/>
          </w:tcPr>
          <w:p w14:paraId="4096AA9B" w14:textId="77777777" w:rsidR="00534BF5" w:rsidRDefault="00E359E1">
            <w:r>
              <w:rPr>
                <w:sz w:val="20"/>
              </w:rPr>
              <w:t>Podpis zakonitega zastopnika podizvajalca:</w:t>
            </w:r>
          </w:p>
        </w:tc>
      </w:tr>
      <w:tr w:rsidR="00534BF5" w14:paraId="103D76BF" w14:textId="77777777">
        <w:tc>
          <w:tcPr>
            <w:tcW w:w="3135" w:type="dxa"/>
          </w:tcPr>
          <w:p w14:paraId="1AB6B8AF" w14:textId="77777777" w:rsidR="00534BF5" w:rsidRDefault="00E359E1">
            <w:pPr>
              <w:spacing w:after="280"/>
            </w:pPr>
            <w:r>
              <w:t xml:space="preserve"> </w:t>
            </w:r>
          </w:p>
        </w:tc>
        <w:tc>
          <w:tcPr>
            <w:tcW w:w="3135" w:type="dxa"/>
          </w:tcPr>
          <w:p w14:paraId="6ED7DF6C" w14:textId="77777777" w:rsidR="00534BF5" w:rsidRDefault="00E359E1">
            <w:pPr>
              <w:spacing w:after="280"/>
            </w:pPr>
            <w:r>
              <w:t xml:space="preserve"> </w:t>
            </w:r>
          </w:p>
        </w:tc>
        <w:tc>
          <w:tcPr>
            <w:tcW w:w="3135" w:type="dxa"/>
          </w:tcPr>
          <w:p w14:paraId="6AA327DF" w14:textId="77777777" w:rsidR="00534BF5" w:rsidRDefault="00E359E1">
            <w:pPr>
              <w:spacing w:after="280"/>
            </w:pPr>
            <w:r>
              <w:t xml:space="preserve"> </w:t>
            </w:r>
          </w:p>
        </w:tc>
      </w:tr>
    </w:tbl>
    <w:p w14:paraId="210143F9" w14:textId="77777777" w:rsidR="00534BF5" w:rsidRDefault="00534BF5">
      <w:pPr>
        <w:spacing w:after="120"/>
      </w:pPr>
    </w:p>
    <w:p w14:paraId="48995EFB" w14:textId="77777777" w:rsidR="00534BF5" w:rsidRDefault="00E359E1">
      <w:pPr>
        <w:spacing w:after="40"/>
      </w:pPr>
      <w:r>
        <w:rPr>
          <w:b/>
        </w:rPr>
        <w:t>NAVODILO:</w:t>
      </w:r>
    </w:p>
    <w:p w14:paraId="3EDD8D83" w14:textId="77777777" w:rsidR="00534BF5" w:rsidRDefault="00E359E1">
      <w:pPr>
        <w:spacing w:after="40"/>
      </w:pPr>
      <w:r>
        <w:rPr>
          <w:i/>
          <w:sz w:val="20"/>
        </w:rPr>
        <w:t>Ta obrazec se izpolni, žigosa in ga podpiše zakoniti zastopnik podizvajalca (obrazec kopirajte za potrebno število podizvajalcev).</w:t>
      </w:r>
    </w:p>
    <w:p w14:paraId="548ABB9F" w14:textId="77777777" w:rsidR="00534BF5" w:rsidRDefault="00E359E1">
      <w:pPr>
        <w:spacing w:after="120"/>
      </w:pPr>
      <w:r>
        <w:rPr>
          <w:i/>
          <w:sz w:val="20"/>
        </w:rPr>
        <w:t>Ta obrazec se izpolni zgolj v primeru nastopa s podizvajalci (v nasprotnem primeru tega obrazca ni potrebno prilagati).</w:t>
      </w:r>
    </w:p>
    <w:p w14:paraId="694CA537" w14:textId="77777777" w:rsidR="00534BF5" w:rsidRDefault="00E359E1">
      <w:r>
        <w:br w:type="page"/>
      </w:r>
    </w:p>
    <w:p w14:paraId="3C6B22BF" w14:textId="77777777" w:rsidR="00534BF5" w:rsidRDefault="00E359E1">
      <w:pPr>
        <w:jc w:val="center"/>
      </w:pPr>
      <w:r>
        <w:rPr>
          <w:b/>
          <w:sz w:val="28"/>
        </w:rPr>
        <w:lastRenderedPageBreak/>
        <w:t>SOGLASJE/ZAHTEVA PODIZVAJALCA</w:t>
      </w:r>
    </w:p>
    <w:p w14:paraId="7520C536" w14:textId="77777777" w:rsidR="00534BF5" w:rsidRDefault="00534BF5">
      <w:pPr>
        <w:spacing w:after="120"/>
      </w:pPr>
    </w:p>
    <w:p w14:paraId="053AA1EE" w14:textId="77777777" w:rsidR="00534BF5" w:rsidRDefault="00E359E1">
      <w:pPr>
        <w:spacing w:after="40"/>
      </w:pPr>
      <w:r>
        <w:t>Podizvajalec:</w:t>
      </w:r>
    </w:p>
    <w:p w14:paraId="3562DDEF" w14:textId="77777777" w:rsidR="00534BF5" w:rsidRDefault="00E359E1">
      <w:pPr>
        <w:spacing w:after="40"/>
      </w:pPr>
      <w:r>
        <w:t>__________________________________________________________________</w:t>
      </w:r>
    </w:p>
    <w:p w14:paraId="2CE8F5B0" w14:textId="77777777" w:rsidR="00534BF5" w:rsidRDefault="00E359E1">
      <w:pPr>
        <w:spacing w:after="240"/>
      </w:pPr>
      <w:r>
        <w:rPr>
          <w:i/>
          <w:sz w:val="20"/>
        </w:rPr>
        <w:t>(naziv in naslov podizvajalca)</w:t>
      </w:r>
    </w:p>
    <w:p w14:paraId="00262EF1" w14:textId="77777777" w:rsidR="00534BF5" w:rsidRDefault="00E359E1">
      <w:pPr>
        <w:jc w:val="both"/>
      </w:pPr>
      <w:r>
        <w:t xml:space="preserve">Na podlagi četrte alineje drugega odstavka 94. člena Zakona o javnem naročanju (ZJN-3) zahtevamo, da bo naročnik OBČINA IDRIJA, Mestni trg 1, 5280 Idrija za javno naročilo, katerega predmet je </w:t>
      </w:r>
      <w:r>
        <w:rPr>
          <w:b/>
        </w:rPr>
        <w:t>UREDITEV TRAVNATE POVRŠINE Z NAMAKANJEM – NOGOMETNI STADION IDRIJA</w:t>
      </w:r>
      <w:r>
        <w:t xml:space="preserve">, namesto ponudnika __________________________________________________________ </w:t>
      </w:r>
    </w:p>
    <w:p w14:paraId="53E38A66" w14:textId="77777777" w:rsidR="00534BF5" w:rsidRDefault="00E359E1">
      <w:r>
        <w:rPr>
          <w:i/>
          <w:sz w:val="20"/>
        </w:rPr>
        <w:t>/vpiše se naziv ponudnika/</w:t>
      </w:r>
    </w:p>
    <w:p w14:paraId="5B414365" w14:textId="77777777" w:rsidR="00534BF5" w:rsidRDefault="00E359E1">
      <w:pPr>
        <w:spacing w:after="280"/>
        <w:jc w:val="both"/>
      </w:pPr>
      <w:r>
        <w:t>poravnaval naše terjatve do ponudnika neposredno nam, in sicer na podlagi izstavljenih računov, ki jih bo predhodno potrdil ponudnik-izvajalec in bodo priloga situacijam – računom, ki jih bo naročniku izstavil ponudnik – izvajalec.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31"/>
        <w:gridCol w:w="3132"/>
        <w:gridCol w:w="3133"/>
      </w:tblGrid>
      <w:tr w:rsidR="00534BF5" w14:paraId="5F23E426" w14:textId="77777777">
        <w:tc>
          <w:tcPr>
            <w:tcW w:w="3135" w:type="dxa"/>
          </w:tcPr>
          <w:p w14:paraId="71C367D5" w14:textId="77777777" w:rsidR="00534BF5" w:rsidRDefault="00E359E1">
            <w:r>
              <w:rPr>
                <w:sz w:val="20"/>
              </w:rPr>
              <w:t>Kraj in datum:</w:t>
            </w:r>
          </w:p>
        </w:tc>
        <w:tc>
          <w:tcPr>
            <w:tcW w:w="3135" w:type="dxa"/>
          </w:tcPr>
          <w:p w14:paraId="70735707" w14:textId="77777777" w:rsidR="00534BF5" w:rsidRDefault="00E359E1">
            <w:r>
              <w:rPr>
                <w:sz w:val="20"/>
              </w:rPr>
              <w:t>Žig:</w:t>
            </w:r>
          </w:p>
        </w:tc>
        <w:tc>
          <w:tcPr>
            <w:tcW w:w="3135" w:type="dxa"/>
          </w:tcPr>
          <w:p w14:paraId="13DEA31A" w14:textId="77777777" w:rsidR="00534BF5" w:rsidRDefault="00E359E1">
            <w:r>
              <w:rPr>
                <w:sz w:val="20"/>
              </w:rPr>
              <w:t>Podpis zakonitega zastopnika podizvajalca:</w:t>
            </w:r>
          </w:p>
        </w:tc>
      </w:tr>
      <w:tr w:rsidR="00534BF5" w14:paraId="465F07DE" w14:textId="77777777">
        <w:tc>
          <w:tcPr>
            <w:tcW w:w="3135" w:type="dxa"/>
          </w:tcPr>
          <w:p w14:paraId="7EF47F7C" w14:textId="77777777" w:rsidR="00534BF5" w:rsidRDefault="00E359E1">
            <w:pPr>
              <w:spacing w:after="280"/>
            </w:pPr>
            <w:r>
              <w:t xml:space="preserve"> </w:t>
            </w:r>
          </w:p>
        </w:tc>
        <w:tc>
          <w:tcPr>
            <w:tcW w:w="3135" w:type="dxa"/>
          </w:tcPr>
          <w:p w14:paraId="04CBB7A7" w14:textId="77777777" w:rsidR="00534BF5" w:rsidRDefault="00E359E1">
            <w:pPr>
              <w:spacing w:after="280"/>
            </w:pPr>
            <w:r>
              <w:t xml:space="preserve"> </w:t>
            </w:r>
          </w:p>
        </w:tc>
        <w:tc>
          <w:tcPr>
            <w:tcW w:w="3135" w:type="dxa"/>
          </w:tcPr>
          <w:p w14:paraId="16514209" w14:textId="77777777" w:rsidR="00534BF5" w:rsidRDefault="00E359E1">
            <w:pPr>
              <w:spacing w:after="280"/>
            </w:pPr>
            <w:r>
              <w:t xml:space="preserve"> </w:t>
            </w:r>
          </w:p>
        </w:tc>
      </w:tr>
    </w:tbl>
    <w:p w14:paraId="46BDBD1E" w14:textId="77777777" w:rsidR="00534BF5" w:rsidRDefault="00534BF5">
      <w:pPr>
        <w:spacing w:after="120"/>
      </w:pPr>
    </w:p>
    <w:p w14:paraId="780D1032" w14:textId="77777777" w:rsidR="00534BF5" w:rsidRDefault="00E359E1">
      <w:pPr>
        <w:spacing w:after="40"/>
      </w:pPr>
      <w:r>
        <w:rPr>
          <w:b/>
        </w:rPr>
        <w:t>NAVODILO:</w:t>
      </w:r>
    </w:p>
    <w:p w14:paraId="28334860" w14:textId="77777777" w:rsidR="00534BF5" w:rsidRDefault="00E359E1">
      <w:pPr>
        <w:spacing w:after="40"/>
      </w:pPr>
      <w:r>
        <w:rPr>
          <w:i/>
          <w:sz w:val="20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526C483E" w14:textId="77777777" w:rsidR="00534BF5" w:rsidRDefault="00E359E1">
      <w:pPr>
        <w:spacing w:after="120"/>
      </w:pPr>
      <w:r>
        <w:rPr>
          <w:i/>
          <w:sz w:val="20"/>
        </w:rPr>
        <w:t>Ta obrazec se izpolni zgolj v primeru zahteve po neposrednem plačilu (v nasprotnem primeru tega obrazca ni potrebno prilagati).</w:t>
      </w:r>
    </w:p>
    <w:p w14:paraId="1F1C434C" w14:textId="77777777" w:rsidR="00534BF5" w:rsidRDefault="00E359E1">
      <w:r>
        <w:br w:type="page"/>
      </w:r>
    </w:p>
    <w:p w14:paraId="264B006E" w14:textId="77777777" w:rsidR="00E359E1" w:rsidRDefault="00E359E1">
      <w:pPr>
        <w:jc w:val="center"/>
        <w:rPr>
          <w:b/>
          <w:sz w:val="28"/>
        </w:rPr>
      </w:pPr>
    </w:p>
    <w:p w14:paraId="1A4E8D1C" w14:textId="4999A490" w:rsidR="00534BF5" w:rsidRDefault="00E359E1">
      <w:pPr>
        <w:jc w:val="center"/>
      </w:pPr>
      <w:r>
        <w:rPr>
          <w:b/>
          <w:sz w:val="28"/>
        </w:rPr>
        <w:t>POOBLASTILO ZA NEPOSREDNO PLAČEVANJE PODIZVAJALCEM</w:t>
      </w:r>
    </w:p>
    <w:p w14:paraId="52881E1F" w14:textId="77777777" w:rsidR="00534BF5" w:rsidRDefault="00534BF5">
      <w:pPr>
        <w:spacing w:after="120"/>
      </w:pPr>
    </w:p>
    <w:p w14:paraId="4AF878E2" w14:textId="77777777" w:rsidR="00534BF5" w:rsidRDefault="00E359E1">
      <w:pPr>
        <w:spacing w:after="40"/>
      </w:pPr>
      <w:r>
        <w:t>Ponudnik:</w:t>
      </w:r>
    </w:p>
    <w:p w14:paraId="394245FA" w14:textId="77777777" w:rsidR="00534BF5" w:rsidRDefault="00E359E1">
      <w:pPr>
        <w:spacing w:after="40"/>
      </w:pPr>
      <w:r>
        <w:t>__________________________________________________________________</w:t>
      </w:r>
    </w:p>
    <w:p w14:paraId="3E83536C" w14:textId="77777777" w:rsidR="00534BF5" w:rsidRDefault="00E359E1">
      <w:pPr>
        <w:spacing w:after="240"/>
      </w:pPr>
      <w:r>
        <w:rPr>
          <w:i/>
          <w:sz w:val="20"/>
        </w:rPr>
        <w:t>(naziv in naslov ponudnika)</w:t>
      </w:r>
    </w:p>
    <w:p w14:paraId="4F243AA3" w14:textId="77777777" w:rsidR="00534BF5" w:rsidRDefault="00E359E1">
      <w:pPr>
        <w:jc w:val="both"/>
      </w:pPr>
      <w:r>
        <w:t>pooblaščam naročnika OBČINA IDRIJA, Mestni trg 1, 5280 Idrija, da na podlagi potrjenega računa oziroma situacije neposredno plačuje podizvajalcem, ki smo jih kot ponudnik navedli v ponudbi in ki zahtevajo neposredno plačilo.</w:t>
      </w:r>
    </w:p>
    <w:p w14:paraId="3BEA6857" w14:textId="77777777" w:rsidR="00534BF5" w:rsidRDefault="00E359E1">
      <w:pPr>
        <w:spacing w:after="280"/>
        <w:jc w:val="both"/>
      </w:pPr>
      <w:r>
        <w:t xml:space="preserve">To pooblastilo je sestavni del in priloga ponudbe, s katero se prijavljamo na javno naročilo, katerega predmet je </w:t>
      </w:r>
      <w:r>
        <w:rPr>
          <w:b/>
        </w:rPr>
        <w:t>UREDITEV TRAVNATE POVRŠINE Z NAMAKANJEM – NOGOMETNI STADION IDRIJA.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534BF5" w14:paraId="15674468" w14:textId="77777777">
        <w:tc>
          <w:tcPr>
            <w:tcW w:w="3135" w:type="dxa"/>
          </w:tcPr>
          <w:p w14:paraId="2AB1A560" w14:textId="77777777" w:rsidR="00534BF5" w:rsidRDefault="00E359E1">
            <w:r>
              <w:rPr>
                <w:sz w:val="20"/>
              </w:rPr>
              <w:t>Datum:</w:t>
            </w:r>
          </w:p>
        </w:tc>
        <w:tc>
          <w:tcPr>
            <w:tcW w:w="3135" w:type="dxa"/>
          </w:tcPr>
          <w:p w14:paraId="7C22308F" w14:textId="77777777" w:rsidR="00534BF5" w:rsidRDefault="00E359E1">
            <w:r>
              <w:rPr>
                <w:sz w:val="20"/>
              </w:rPr>
              <w:t>Žig:</w:t>
            </w:r>
          </w:p>
        </w:tc>
        <w:tc>
          <w:tcPr>
            <w:tcW w:w="3135" w:type="dxa"/>
          </w:tcPr>
          <w:p w14:paraId="46ADD23D" w14:textId="77777777" w:rsidR="00534BF5" w:rsidRDefault="00E359E1">
            <w:r>
              <w:rPr>
                <w:sz w:val="20"/>
              </w:rPr>
              <w:t>Podpis:</w:t>
            </w:r>
          </w:p>
        </w:tc>
      </w:tr>
      <w:tr w:rsidR="00534BF5" w14:paraId="6975B4FC" w14:textId="77777777">
        <w:tc>
          <w:tcPr>
            <w:tcW w:w="3135" w:type="dxa"/>
          </w:tcPr>
          <w:p w14:paraId="35B7FFE1" w14:textId="77777777" w:rsidR="00534BF5" w:rsidRDefault="00E359E1">
            <w:pPr>
              <w:spacing w:after="280"/>
            </w:pPr>
            <w:r>
              <w:t xml:space="preserve"> </w:t>
            </w:r>
          </w:p>
        </w:tc>
        <w:tc>
          <w:tcPr>
            <w:tcW w:w="3135" w:type="dxa"/>
          </w:tcPr>
          <w:p w14:paraId="6EE03A1F" w14:textId="77777777" w:rsidR="00534BF5" w:rsidRDefault="00E359E1">
            <w:pPr>
              <w:spacing w:after="280"/>
            </w:pPr>
            <w:r>
              <w:t xml:space="preserve"> </w:t>
            </w:r>
          </w:p>
        </w:tc>
        <w:tc>
          <w:tcPr>
            <w:tcW w:w="3135" w:type="dxa"/>
          </w:tcPr>
          <w:p w14:paraId="2B2299DE" w14:textId="77777777" w:rsidR="00534BF5" w:rsidRDefault="00E359E1">
            <w:pPr>
              <w:spacing w:after="280"/>
            </w:pPr>
            <w:r>
              <w:t xml:space="preserve"> </w:t>
            </w:r>
          </w:p>
        </w:tc>
      </w:tr>
    </w:tbl>
    <w:p w14:paraId="63AD117E" w14:textId="77777777" w:rsidR="00534BF5" w:rsidRDefault="00534BF5">
      <w:pPr>
        <w:spacing w:after="120"/>
      </w:pPr>
    </w:p>
    <w:p w14:paraId="018508D6" w14:textId="77777777" w:rsidR="00534BF5" w:rsidRDefault="00E359E1">
      <w:pPr>
        <w:spacing w:after="40"/>
      </w:pPr>
      <w:r>
        <w:rPr>
          <w:b/>
        </w:rPr>
        <w:t>NAVODILO:</w:t>
      </w:r>
    </w:p>
    <w:p w14:paraId="67B0A918" w14:textId="77777777" w:rsidR="00534BF5" w:rsidRDefault="00E359E1">
      <w:pPr>
        <w:spacing w:after="40"/>
      </w:pPr>
      <w:r>
        <w:rPr>
          <w:i/>
          <w:sz w:val="20"/>
        </w:rPr>
        <w:t>Ta obrazec se izpolni, žigosa in podpiše.</w:t>
      </w:r>
    </w:p>
    <w:p w14:paraId="7F53F620" w14:textId="77777777" w:rsidR="00534BF5" w:rsidRDefault="00E359E1">
      <w:pPr>
        <w:spacing w:after="120"/>
      </w:pPr>
      <w:r>
        <w:rPr>
          <w:i/>
          <w:sz w:val="20"/>
        </w:rPr>
        <w:t>V primeru skupne ponudbe kot ponudnika navedite poslovodečega partnerja v skupnem nastopu.</w:t>
      </w:r>
    </w:p>
    <w:sectPr w:rsidR="00534BF5" w:rsidSect="00034616">
      <w:headerReference w:type="default" r:id="rId8"/>
      <w:footerReference w:type="default" r:id="rId9"/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3DA0A" w14:textId="77777777" w:rsidR="00015770" w:rsidRDefault="00015770">
      <w:pPr>
        <w:spacing w:after="0" w:line="240" w:lineRule="auto"/>
      </w:pPr>
      <w:r>
        <w:separator/>
      </w:r>
    </w:p>
  </w:endnote>
  <w:endnote w:type="continuationSeparator" w:id="0">
    <w:p w14:paraId="2C268243" w14:textId="77777777" w:rsidR="00015770" w:rsidRDefault="00015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A173F" w14:textId="77777777" w:rsidR="00534BF5" w:rsidRDefault="00E359E1">
    <w:pPr>
      <w:pStyle w:val="Noga"/>
      <w:jc w:val="center"/>
    </w:pPr>
    <w:r>
      <w:rPr>
        <w:i/>
        <w:sz w:val="16"/>
      </w:rPr>
      <w:t xml:space="preserve">430-0007/2026 – UREDITEV TRAVNATE POVRŠINE Z NAMAKANJEM – NOGOMETNI STADION IDRIJA   </w:t>
    </w:r>
    <w:r>
      <w:fldChar w:fldCharType="begin"/>
    </w:r>
    <w:r>
      <w:instrText>PAGE</w:instrText>
    </w:r>
    <w:r>
      <w:fldChar w:fldCharType="separate"/>
    </w:r>
    <w:r w:rsidR="00EA027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FD024" w14:textId="77777777" w:rsidR="00015770" w:rsidRDefault="00015770">
      <w:pPr>
        <w:spacing w:after="0" w:line="240" w:lineRule="auto"/>
      </w:pPr>
      <w:r>
        <w:separator/>
      </w:r>
    </w:p>
  </w:footnote>
  <w:footnote w:type="continuationSeparator" w:id="0">
    <w:p w14:paraId="1085F4B7" w14:textId="77777777" w:rsidR="00015770" w:rsidRDefault="00015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9CD59" w14:textId="77777777" w:rsidR="00534BF5" w:rsidRDefault="00E359E1" w:rsidP="00E359E1">
    <w:pPr>
      <w:pStyle w:val="Glava"/>
      <w:jc w:val="right"/>
    </w:pPr>
    <w:r>
      <w:rPr>
        <w:noProof/>
      </w:rPr>
      <w:drawing>
        <wp:inline distT="0" distB="0" distL="0" distR="0" wp14:anchorId="2A3E6569" wp14:editId="271D96EA">
          <wp:extent cx="2038350" cy="74624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zs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39436" cy="7466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8964750">
    <w:abstractNumId w:val="8"/>
  </w:num>
  <w:num w:numId="2" w16cid:durableId="1298338709">
    <w:abstractNumId w:val="6"/>
  </w:num>
  <w:num w:numId="3" w16cid:durableId="1218936642">
    <w:abstractNumId w:val="5"/>
  </w:num>
  <w:num w:numId="4" w16cid:durableId="1836995379">
    <w:abstractNumId w:val="4"/>
  </w:num>
  <w:num w:numId="5" w16cid:durableId="847600282">
    <w:abstractNumId w:val="7"/>
  </w:num>
  <w:num w:numId="6" w16cid:durableId="911737144">
    <w:abstractNumId w:val="3"/>
  </w:num>
  <w:num w:numId="7" w16cid:durableId="1050499017">
    <w:abstractNumId w:val="2"/>
  </w:num>
  <w:num w:numId="8" w16cid:durableId="575089639">
    <w:abstractNumId w:val="1"/>
  </w:num>
  <w:num w:numId="9" w16cid:durableId="613051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770"/>
    <w:rsid w:val="00034616"/>
    <w:rsid w:val="0006063C"/>
    <w:rsid w:val="0015074B"/>
    <w:rsid w:val="00284D25"/>
    <w:rsid w:val="0029639D"/>
    <w:rsid w:val="00326F90"/>
    <w:rsid w:val="0051160B"/>
    <w:rsid w:val="00534BF5"/>
    <w:rsid w:val="00AA1D8D"/>
    <w:rsid w:val="00B47730"/>
    <w:rsid w:val="00CB0664"/>
    <w:rsid w:val="00E359E1"/>
    <w:rsid w:val="00EA02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BAE518"/>
  <w14:defaultImageDpi w14:val="300"/>
  <w15:docId w15:val="{A18C7FCD-10B7-43D3-B415-1D6A2B442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Calibri" w:hAnsi="Calibri" w:cs="Calibr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Mirjana</cp:lastModifiedBy>
  <cp:revision>3</cp:revision>
  <dcterms:created xsi:type="dcterms:W3CDTF">2026-06-30T12:38:00Z</dcterms:created>
  <dcterms:modified xsi:type="dcterms:W3CDTF">2026-06-30T12:39:00Z</dcterms:modified>
  <cp:category/>
</cp:coreProperties>
</file>